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Lüftungsrohr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7177521" name="170153c0-bde8-11ef-9b91-6f47d295cf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689956" name="170153c0-bde8-11ef-9b91-6f47d295cf7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2372324" name="e59f20b0-bdeb-11ef-b86b-891c207489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573345" name="e59f20b0-bdeb-11ef-b86b-891c2074890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6276314" name="4e0f1760-bdef-11ef-b140-e396bd9473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719313" name="4e0f1760-bdef-11ef-b140-e396bd94738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4787735" name="6ff9a5c0-bdef-11ef-80d7-59aabcff1f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131718" name="6ff9a5c0-bdef-11ef-80d7-59aabcff1f2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2696795" name="9ac9bb00-bdef-11ef-ab8e-8f6d036c71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205471" name="9ac9bb00-bdef-11ef-ab8e-8f6d036c71f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/ WC / 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118738" name="b34fce80-bdef-11ef-bdb0-4d5ede7c30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182932" name="b34fce80-bdef-11ef-bdb0-4d5ede7c30b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0064986" name="3ae54780-bdf0-11ef-81a1-3781896aa1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182669" name="3ae54780-bdf0-11ef-81a1-3781896aa1e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5534469" name="80ef3e40-bdf3-11ef-a9ac-59fe0985ce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258331" name="80ef3e40-bdf3-11ef-a9ac-59fe0985ced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0961468" name="a1d88940-bdf3-11ef-bddc-eb73441f7b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786212" name="a1d88940-bdf3-11ef-bddc-eb73441f7b4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0196461" name="c77c00f0-bdf3-11ef-a3c3-0778e40b2b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19811" name="c77c00f0-bdf3-11ef-a3c3-0778e40b2b8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 Plattenboden weitere Platten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0563540" name="26de7dc0-bdf4-11ef-ad47-b14b0da195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163580" name="26de7dc0-bdf4-11ef-ad47-b14b0da195c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3410847" name="3fc91f70-bdf4-11ef-a60c-eb560a5c1a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279496" name="3fc91f70-bdf4-11ef-a60c-eb560a5c1a2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7329335" name="2555c570-bdf5-11ef-958e-75c289119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0383144" name="2555c570-bdf5-11ef-958e-75c28911910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2737445" name="ca4f8160-bdf5-11ef-b35b-3da375c872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93679" name="ca4f8160-bdf5-11ef-b35b-3da375c872b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Heizölraum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8440875" name="01a83f70-bdf7-11ef-87e2-4767cfa5b4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408127" name="01a83f70-bdf7-11ef-87e2-4767cfa5b46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7799999" name="37279f10-bdf7-11ef-b83a-d113df00dc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756004" name="37279f10-bdf7-11ef-b83a-d113df00dca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8272318" name="cadb22c0-bdf9-11ef-be8d-b514dba5ed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16296" name="cadb22c0-bdf9-11ef-be8d-b514dba5edb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2648779" name="861fc4b0-bdf9-11ef-8700-d9388a99aa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736850" name="861fc4b0-bdf9-11ef-8700-d9388a99aa8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8225394" name="9ff9a860-bdf9-11ef-93d3-cbc61105ec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589377" name="9ff9a860-bdf9-11ef-93d3-cbc61105ecf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6961599" name="dc646c90-bdf9-11ef-9e98-f598bcb80c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567774" name="dc646c90-bdf9-11ef-9e98-f598bcb80c2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6463382" name="f07858e0-bdf9-11ef-b953-3bfdbd660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366604" name="f07858e0-bdf9-11ef-b953-3bfdbd6604c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Holzwolle Leichtbauplatten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6558802" name="36cb8da0-bdfd-11ef-afe0-2d6db1a199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316320" name="36cb8da0-bdfd-11ef-afe0-2d6db1a1998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8128432" name="4cf05890-bdfd-11ef-a733-ada243cdf5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428599" name="4cf05890-bdfd-11ef-a733-ada243cdf54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3692858" name="ded60c00-bdfd-11ef-84db-87f4a7a441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563454" name="ded60c00-bdfd-11ef-84db-87f4a7a4410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Dach / Fassade </w:t>
            </w:r>
          </w:p>
          <w:p>
            <w:pPr>
              <w:spacing w:before="0" w:after="0" w:line="240" w:lineRule="auto"/>
            </w:pPr>
            <w:r>
              <w:t>DG/ EG</w:t>
            </w:r>
          </w:p>
          <w:p>
            <w:pPr>
              <w:spacing w:before="0" w:after="0" w:line="240" w:lineRule="auto"/>
            </w:pPr>
            <w:r>
              <w:t>Wand /Decke </w:t>
            </w:r>
          </w:p>
        </w:tc>
        <w:tc>
          <w:p>
            <w:pPr>
              <w:spacing w:before="0" w:after="0" w:line="240" w:lineRule="auto"/>
            </w:pPr>
            <w:r>
              <w:t>Wand / 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5755158" name="00fe8dc0-bdfe-11ef-8253-79156d5798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547302" name="00fe8dc0-bdfe-11ef-8253-79156d57988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Luxmattenstrasse. 37, 5452 Oberrohrdorf </w:t>
          </w:r>
        </w:p>
        <w:p>
          <w:pPr>
            <w:spacing w:before="0" w:after="0"/>
          </w:pPr>
          <w:r>
            <w:t>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